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BC1C3F" w14:textId="77777777" w:rsidR="0088770F" w:rsidRDefault="00000000">
      <w:pPr>
        <w:pBdr>
          <w:bottom w:val="single" w:sz="6" w:space="0" w:color="000000"/>
        </w:pBdr>
        <w:tabs>
          <w:tab w:val="right" w:pos="9723"/>
        </w:tabs>
        <w:spacing w:after="0" w:line="240" w:lineRule="auto"/>
      </w:pPr>
      <w:r>
        <w:rPr>
          <w:rFonts w:ascii="メイリオ" w:eastAsia="メイリオ" w:hAnsi="メイリオ" w:cs="メイリオ"/>
          <w:b/>
          <w:sz w:val="36"/>
        </w:rPr>
        <w:t>PRESS RELEASE</w:t>
      </w:r>
      <w:r>
        <w:rPr>
          <w:rFonts w:ascii="メイリオ" w:eastAsia="メイリオ" w:hAnsi="メイリオ" w:cs="メイリオ"/>
          <w:sz w:val="36"/>
        </w:rPr>
        <w:tab/>
      </w:r>
      <w:r>
        <w:rPr>
          <w:noProof/>
        </w:rPr>
        <w:drawing>
          <wp:inline distT="0" distB="0" distL="0" distR="0" wp14:anchorId="328AEF1B" wp14:editId="1703A5C5">
            <wp:extent cx="1702800" cy="220118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mm_logo.p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02800" cy="2201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94274" w14:textId="1088C032" w:rsidR="0088770F" w:rsidRDefault="00000000" w:rsidP="0061326B">
      <w:pPr>
        <w:spacing w:after="0" w:line="240" w:lineRule="auto"/>
        <w:ind w:right="210"/>
        <w:rPr>
          <w:lang w:eastAsia="ja-JP"/>
        </w:rPr>
      </w:pPr>
      <w:proofErr w:type="spellStart"/>
      <w:r>
        <w:rPr>
          <w:rFonts w:ascii="メイリオ" w:eastAsia="メイリオ" w:hAnsi="メイリオ" w:cs="メイリオ"/>
          <w:sz w:val="20"/>
        </w:rPr>
        <w:t>報道関係者各位</w:t>
      </w:r>
      <w:proofErr w:type="spellEnd"/>
      <w:r>
        <w:rPr>
          <w:rFonts w:ascii="メイリオ" w:eastAsia="メイリオ" w:hAnsi="メイリオ" w:cs="メイリオ"/>
          <w:sz w:val="20"/>
        </w:rPr>
        <w:t xml:space="preserve">　　　　　　　　　　　　　　　　　　　　　　　　　　　　　　</w:t>
      </w:r>
      <w:r w:rsidR="0061326B">
        <w:rPr>
          <w:rFonts w:ascii="メイリオ" w:eastAsia="メイリオ" w:hAnsi="メイリオ" w:cs="メイリオ" w:hint="eastAsia"/>
          <w:sz w:val="20"/>
          <w:lang w:eastAsia="ja-JP"/>
        </w:rPr>
        <w:t xml:space="preserve">　　2026年</w:t>
      </w:r>
      <w:r>
        <w:rPr>
          <w:rFonts w:ascii="メイリオ" w:eastAsia="メイリオ" w:hAnsi="メイリオ" w:cs="メイリオ"/>
          <w:sz w:val="20"/>
        </w:rPr>
        <w:t>8月8日</w:t>
      </w:r>
    </w:p>
    <w:p w14:paraId="79E74A35" w14:textId="2A9D23A5" w:rsidR="0088770F" w:rsidRDefault="00000000">
      <w:pPr>
        <w:pBdr>
          <w:top w:val="double" w:sz="4" w:space="1" w:color="000000"/>
          <w:bottom w:val="double" w:sz="4" w:space="1" w:color="000000"/>
        </w:pBd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b/>
          <w:color w:val="000000"/>
          <w:sz w:val="30"/>
          <w:lang w:eastAsia="ja-JP"/>
        </w:rPr>
        <w:t>DMM GAMES『テクロノス』にて、「ライア</w:t>
      </w:r>
      <w:r w:rsidR="002838BC">
        <w:rPr>
          <w:rFonts w:ascii="メイリオ" w:eastAsia="メイリオ" w:hAnsi="メイリオ" w:cs="メイリオ" w:hint="eastAsia"/>
          <w:b/>
          <w:color w:val="000000"/>
          <w:sz w:val="30"/>
          <w:lang w:eastAsia="ja-JP"/>
        </w:rPr>
        <w:t>（</w:t>
      </w:r>
      <w:r>
        <w:rPr>
          <w:rFonts w:ascii="メイリオ" w:eastAsia="メイリオ" w:hAnsi="メイリオ" w:cs="メイリオ"/>
          <w:b/>
          <w:color w:val="000000"/>
          <w:sz w:val="30"/>
          <w:lang w:eastAsia="ja-JP"/>
        </w:rPr>
        <w:t>水着</w:t>
      </w:r>
      <w:r w:rsidR="002838BC">
        <w:rPr>
          <w:rFonts w:ascii="メイリオ" w:eastAsia="メイリオ" w:hAnsi="メイリオ" w:cs="メイリオ" w:hint="eastAsia"/>
          <w:b/>
          <w:color w:val="000000"/>
          <w:sz w:val="30"/>
          <w:lang w:eastAsia="ja-JP"/>
        </w:rPr>
        <w:t>）</w:t>
      </w:r>
      <w:r>
        <w:rPr>
          <w:rFonts w:ascii="メイリオ" w:eastAsia="メイリオ" w:hAnsi="メイリオ" w:cs="メイリオ"/>
          <w:b/>
          <w:color w:val="000000"/>
          <w:sz w:val="30"/>
          <w:lang w:eastAsia="ja-JP"/>
        </w:rPr>
        <w:t>」が新登場！さらに、ハーフアニバーサリーを記念し</w:t>
      </w:r>
      <w:r w:rsidR="0061326B">
        <w:rPr>
          <w:rFonts w:ascii="メイリオ" w:eastAsia="メイリオ" w:hAnsi="メイリオ" w:cs="メイリオ" w:hint="eastAsia"/>
          <w:b/>
          <w:color w:val="000000"/>
          <w:sz w:val="30"/>
          <w:lang w:eastAsia="ja-JP"/>
        </w:rPr>
        <w:t>た1日1回無料10連ガチャ</w:t>
      </w:r>
      <w:r>
        <w:rPr>
          <w:rFonts w:ascii="メイリオ" w:eastAsia="メイリオ" w:hAnsi="メイリオ" w:cs="メイリオ"/>
          <w:b/>
          <w:color w:val="000000"/>
          <w:sz w:val="30"/>
          <w:lang w:eastAsia="ja-JP"/>
        </w:rPr>
        <w:t>やイベントを開催！</w:t>
      </w:r>
    </w:p>
    <w:p w14:paraId="3916CD03" w14:textId="4EC33F4A" w:rsidR="0088770F" w:rsidRDefault="00FA724E">
      <w:pPr>
        <w:spacing w:after="0" w:line="240" w:lineRule="auto"/>
      </w:pPr>
      <w:r>
        <w:rPr>
          <w:noProof/>
        </w:rPr>
        <w:drawing>
          <wp:inline distT="0" distB="0" distL="0" distR="0" wp14:anchorId="335FE1BC" wp14:editId="0CB0ADD2">
            <wp:extent cx="6174105" cy="3241675"/>
            <wp:effectExtent l="0" t="0" r="0" b="0"/>
            <wp:docPr id="1341656654" name="図 1" descr="カラフルな絵&#10;&#10;AI によって生成されたコンテンツは間違っている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656654" name="図 1" descr="カラフルな絵&#10;&#10;AI によって生成されたコンテンツは間違っている可能性があります。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74105" cy="324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3CC60" w14:textId="722A8C90" w:rsidR="0088770F" w:rsidRDefault="00000000" w:rsidP="0061326B">
      <w:pPr>
        <w:spacing w:after="0" w:line="240" w:lineRule="auto"/>
      </w:pPr>
      <w:proofErr w:type="spellStart"/>
      <w:r>
        <w:rPr>
          <w:rFonts w:ascii="メイリオ" w:eastAsia="メイリオ" w:hAnsi="メイリオ" w:cs="メイリオ"/>
          <w:sz w:val="20"/>
        </w:rPr>
        <w:t>合同会社EXNOA（本社：東京都港区、CEO：東條</w:t>
      </w:r>
      <w:proofErr w:type="spellEnd"/>
      <w:r>
        <w:rPr>
          <w:rFonts w:ascii="メイリオ" w:eastAsia="メイリオ" w:hAnsi="メイリオ" w:cs="メイリオ"/>
          <w:sz w:val="20"/>
        </w:rPr>
        <w:t xml:space="preserve"> </w:t>
      </w:r>
      <w:proofErr w:type="spellStart"/>
      <w:r>
        <w:rPr>
          <w:rFonts w:ascii="メイリオ" w:eastAsia="メイリオ" w:hAnsi="メイリオ" w:cs="メイリオ"/>
          <w:sz w:val="20"/>
        </w:rPr>
        <w:t>寛、URL：https</w:t>
      </w:r>
      <w:proofErr w:type="spellEnd"/>
      <w:r>
        <w:rPr>
          <w:rFonts w:ascii="メイリオ" w:eastAsia="メイリオ" w:hAnsi="メイリオ" w:cs="メイリオ"/>
          <w:sz w:val="20"/>
        </w:rPr>
        <w:t>://</w:t>
      </w:r>
      <w:proofErr w:type="spellStart"/>
      <w:r>
        <w:rPr>
          <w:rFonts w:ascii="メイリオ" w:eastAsia="メイリオ" w:hAnsi="メイリオ" w:cs="メイリオ"/>
          <w:sz w:val="20"/>
        </w:rPr>
        <w:t>games.dmm.com）と株式会社テクロス（本社：京都府京都市右京区、代表：辻</w:t>
      </w:r>
      <w:proofErr w:type="spellEnd"/>
      <w:r>
        <w:rPr>
          <w:rFonts w:ascii="メイリオ" w:eastAsia="メイリオ" w:hAnsi="メイリオ" w:cs="メイリオ"/>
          <w:sz w:val="20"/>
        </w:rPr>
        <w:t xml:space="preserve"> 拓也、URL：https://techcross.co.jp）は、4つの刻が交差するクロスヒロインRPG『テクロノス』（https://techcronoss.com）にて、「ライア(水着)」が</w:t>
      </w:r>
      <w:r w:rsidR="0061326B">
        <w:rPr>
          <w:rFonts w:ascii="メイリオ" w:eastAsia="メイリオ" w:hAnsi="メイリオ" w:cs="メイリオ" w:hint="eastAsia"/>
          <w:sz w:val="20"/>
          <w:lang w:eastAsia="ja-JP"/>
        </w:rPr>
        <w:t>期間限定で</w:t>
      </w:r>
      <w:proofErr w:type="spellStart"/>
      <w:r>
        <w:rPr>
          <w:rFonts w:ascii="メイリオ" w:eastAsia="メイリオ" w:hAnsi="メイリオ" w:cs="メイリオ"/>
          <w:sz w:val="20"/>
        </w:rPr>
        <w:t>新登場し、ハーフアニバーサリーを記念し</w:t>
      </w:r>
      <w:proofErr w:type="spellEnd"/>
      <w:r w:rsidR="0061326B">
        <w:rPr>
          <w:rFonts w:ascii="メイリオ" w:eastAsia="メイリオ" w:hAnsi="メイリオ" w:cs="メイリオ" w:hint="eastAsia"/>
          <w:sz w:val="20"/>
          <w:lang w:eastAsia="ja-JP"/>
        </w:rPr>
        <w:t>て</w:t>
      </w:r>
      <w:r>
        <w:rPr>
          <w:rFonts w:ascii="メイリオ" w:eastAsia="メイリオ" w:hAnsi="メイリオ" w:cs="メイリオ"/>
          <w:sz w:val="20"/>
        </w:rPr>
        <w:t>10連ガチャ無料キャンペーン</w:t>
      </w:r>
      <w:r w:rsidR="007A0357">
        <w:rPr>
          <w:rFonts w:ascii="メイリオ" w:eastAsia="メイリオ" w:hAnsi="メイリオ" w:cs="メイリオ" w:hint="eastAsia"/>
          <w:sz w:val="20"/>
          <w:lang w:eastAsia="ja-JP"/>
        </w:rPr>
        <w:t>や</w:t>
      </w:r>
      <w:proofErr w:type="spellStart"/>
      <w:r>
        <w:rPr>
          <w:rFonts w:ascii="メイリオ" w:eastAsia="メイリオ" w:hAnsi="メイリオ" w:cs="メイリオ"/>
          <w:sz w:val="20"/>
        </w:rPr>
        <w:t>イベント「パーティ・クルーズ・セレブレーション</w:t>
      </w:r>
      <w:proofErr w:type="spellEnd"/>
      <w:r>
        <w:rPr>
          <w:rFonts w:ascii="メイリオ" w:eastAsia="メイリオ" w:hAnsi="メイリオ" w:cs="メイリオ"/>
          <w:sz w:val="20"/>
        </w:rPr>
        <w:t>！」</w:t>
      </w:r>
      <w:proofErr w:type="spellStart"/>
      <w:proofErr w:type="gramStart"/>
      <w:r>
        <w:rPr>
          <w:rFonts w:ascii="メイリオ" w:eastAsia="メイリオ" w:hAnsi="メイリオ" w:cs="メイリオ"/>
          <w:sz w:val="20"/>
        </w:rPr>
        <w:t>を開</w:t>
      </w:r>
      <w:proofErr w:type="gramEnd"/>
      <w:r>
        <w:rPr>
          <w:rFonts w:ascii="メイリオ" w:eastAsia="メイリオ" w:hAnsi="メイリオ" w:cs="メイリオ"/>
          <w:sz w:val="20"/>
        </w:rPr>
        <w:t>催した</w:t>
      </w:r>
      <w:proofErr w:type="spellEnd"/>
      <w:r w:rsidR="0061326B">
        <w:rPr>
          <w:rFonts w:ascii="メイリオ" w:eastAsia="メイリオ" w:hAnsi="メイリオ" w:cs="メイリオ" w:hint="eastAsia"/>
          <w:sz w:val="20"/>
          <w:lang w:eastAsia="ja-JP"/>
        </w:rPr>
        <w:t>こと</w:t>
      </w:r>
      <w:proofErr w:type="spellStart"/>
      <w:r>
        <w:rPr>
          <w:rFonts w:ascii="メイリオ" w:eastAsia="メイリオ" w:hAnsi="メイリオ" w:cs="メイリオ"/>
          <w:sz w:val="20"/>
        </w:rPr>
        <w:t>をお知らせいたします</w:t>
      </w:r>
      <w:proofErr w:type="spellEnd"/>
      <w:r>
        <w:rPr>
          <w:rFonts w:ascii="メイリオ" w:eastAsia="メイリオ" w:hAnsi="メイリオ" w:cs="メイリオ"/>
          <w:sz w:val="20"/>
        </w:rPr>
        <w:t>。</w:t>
      </w:r>
    </w:p>
    <w:p w14:paraId="04844204" w14:textId="77777777" w:rsidR="0088770F" w:rsidRDefault="0088770F">
      <w:pPr>
        <w:rPr>
          <w:lang w:eastAsia="ja-JP"/>
        </w:rPr>
      </w:pPr>
    </w:p>
    <w:p w14:paraId="336BEF8C" w14:textId="332E873D" w:rsidR="00FA724E" w:rsidRDefault="007A0357" w:rsidP="007A0357">
      <w:pPr>
        <w:spacing w:after="0" w:line="240" w:lineRule="auto"/>
        <w:rPr>
          <w:rFonts w:ascii="メイリオ" w:eastAsia="メイリオ" w:hAnsi="メイリオ" w:cs="メイリオ"/>
          <w:b/>
          <w:sz w:val="24"/>
          <w:u w:val="single"/>
          <w:lang w:eastAsia="ja-JP"/>
        </w:rPr>
      </w:pPr>
      <w:r>
        <w:rPr>
          <w:rFonts w:ascii="メイリオ" w:eastAsia="メイリオ" w:hAnsi="メイリオ" w:cs="メイリオ"/>
          <w:b/>
          <w:sz w:val="24"/>
          <w:u w:val="single"/>
          <w:lang w:eastAsia="ja-JP"/>
        </w:rPr>
        <w:t>▼ハーフアニバーサリー記念！10連ガチャ無料キャンペーン開催！</w:t>
      </w:r>
    </w:p>
    <w:p w14:paraId="1B06FC30" w14:textId="77777777" w:rsidR="00FA724E" w:rsidRDefault="00FA724E">
      <w:pPr>
        <w:rPr>
          <w:rFonts w:ascii="メイリオ" w:eastAsia="メイリオ" w:hAnsi="メイリオ" w:cs="メイリオ"/>
          <w:b/>
          <w:sz w:val="24"/>
          <w:u w:val="single"/>
          <w:lang w:eastAsia="ja-JP"/>
        </w:rPr>
      </w:pPr>
      <w:r>
        <w:rPr>
          <w:rFonts w:ascii="メイリオ" w:eastAsia="メイリオ" w:hAnsi="メイリオ" w:cs="メイリオ"/>
          <w:b/>
          <w:sz w:val="24"/>
          <w:u w:val="single"/>
          <w:lang w:eastAsia="ja-JP"/>
        </w:rPr>
        <w:br w:type="page"/>
      </w:r>
    </w:p>
    <w:p w14:paraId="1F69A6BE" w14:textId="77777777" w:rsidR="00FA724E" w:rsidRPr="00FA724E" w:rsidRDefault="00FA724E" w:rsidP="007A0357">
      <w:pPr>
        <w:spacing w:after="0" w:line="240" w:lineRule="auto"/>
        <w:rPr>
          <w:rFonts w:ascii="メイリオ" w:eastAsia="メイリオ" w:hAnsi="メイリオ" w:cs="メイリオ" w:hint="eastAsia"/>
          <w:b/>
          <w:sz w:val="24"/>
          <w:u w:val="single"/>
          <w:lang w:eastAsia="ja-JP"/>
        </w:rPr>
      </w:pPr>
    </w:p>
    <w:p w14:paraId="0A3A0912" w14:textId="462B8BAE" w:rsidR="007A0357" w:rsidRDefault="00A643D0" w:rsidP="007A0357">
      <w:r>
        <w:rPr>
          <w:noProof/>
        </w:rPr>
        <w:drawing>
          <wp:inline distT="0" distB="0" distL="0" distR="0" wp14:anchorId="5CF6FD01" wp14:editId="3BE7DCC0">
            <wp:extent cx="3048000" cy="1778000"/>
            <wp:effectExtent l="0" t="0" r="0" b="0"/>
            <wp:docPr id="586816316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77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7ABF78" w14:textId="77777777" w:rsidR="007A0357" w:rsidRDefault="007A0357" w:rsidP="007A0357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ハーフアニバーサリーを記念して、10連ガチャ無料キャンペーンを開催します！</w:t>
      </w:r>
    </w:p>
    <w:p w14:paraId="531046D1" w14:textId="77777777" w:rsidR="007A0357" w:rsidRDefault="007A0357" w:rsidP="007A0357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期間中は1日1回、10連ガチャを無料で</w:t>
      </w:r>
      <w:r>
        <w:rPr>
          <w:rFonts w:ascii="メイリオ" w:eastAsia="メイリオ" w:hAnsi="メイリオ" w:cs="メイリオ" w:hint="eastAsia"/>
          <w:sz w:val="20"/>
          <w:lang w:eastAsia="ja-JP"/>
        </w:rPr>
        <w:t>回すことができます</w:t>
      </w:r>
      <w:r>
        <w:rPr>
          <w:rFonts w:ascii="メイリオ" w:eastAsia="メイリオ" w:hAnsi="メイリオ" w:cs="メイリオ"/>
          <w:sz w:val="20"/>
          <w:lang w:eastAsia="ja-JP"/>
        </w:rPr>
        <w:t>（最大50連分）。</w:t>
      </w:r>
    </w:p>
    <w:p w14:paraId="3279B33E" w14:textId="77777777" w:rsidR="007A0357" w:rsidRDefault="007A0357" w:rsidP="007A0357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この機会をお見逃しなく！</w:t>
      </w:r>
    </w:p>
    <w:p w14:paraId="01DE19E9" w14:textId="77777777" w:rsidR="007A0357" w:rsidRDefault="007A0357" w:rsidP="007A0357">
      <w:pPr>
        <w:rPr>
          <w:lang w:eastAsia="ja-JP"/>
        </w:rPr>
      </w:pPr>
    </w:p>
    <w:p w14:paraId="40949E97" w14:textId="77777777" w:rsidR="007A0357" w:rsidRDefault="007A0357" w:rsidP="007A0357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【開催期間】</w:t>
      </w:r>
    </w:p>
    <w:p w14:paraId="2094E160" w14:textId="77777777" w:rsidR="007A0357" w:rsidRDefault="007A0357" w:rsidP="007A0357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2026年8月8日（土）0:00〜2026年8月31日（月）9:59まで</w:t>
      </w:r>
    </w:p>
    <w:p w14:paraId="4CDF60D6" w14:textId="77777777" w:rsidR="007A0357" w:rsidRPr="007A0357" w:rsidRDefault="007A0357">
      <w:pPr>
        <w:rPr>
          <w:lang w:eastAsia="ja-JP"/>
        </w:rPr>
      </w:pPr>
    </w:p>
    <w:p w14:paraId="60E53D56" w14:textId="29BA28CC" w:rsidR="0088770F" w:rsidRDefault="00000000" w:rsidP="0061326B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b/>
          <w:sz w:val="24"/>
          <w:u w:val="single"/>
          <w:lang w:eastAsia="ja-JP"/>
        </w:rPr>
        <w:t>▼「ライア（水着）」</w:t>
      </w:r>
      <w:r w:rsidR="0061326B">
        <w:rPr>
          <w:rFonts w:ascii="メイリオ" w:eastAsia="メイリオ" w:hAnsi="メイリオ" w:cs="メイリオ" w:hint="eastAsia"/>
          <w:b/>
          <w:sz w:val="24"/>
          <w:u w:val="single"/>
          <w:lang w:eastAsia="ja-JP"/>
        </w:rPr>
        <w:t>期間限定</w:t>
      </w:r>
      <w:r>
        <w:rPr>
          <w:rFonts w:ascii="メイリオ" w:eastAsia="メイリオ" w:hAnsi="メイリオ" w:cs="メイリオ"/>
          <w:b/>
          <w:sz w:val="24"/>
          <w:u w:val="single"/>
          <w:lang w:eastAsia="ja-JP"/>
        </w:rPr>
        <w:t>ピックアップガチャ開催！</w:t>
      </w:r>
    </w:p>
    <w:p w14:paraId="556EFAAF" w14:textId="525124D7" w:rsidR="0088770F" w:rsidRDefault="00A643D0">
      <w:r>
        <w:rPr>
          <w:noProof/>
        </w:rPr>
        <w:drawing>
          <wp:inline distT="0" distB="0" distL="0" distR="0" wp14:anchorId="65CD60F3" wp14:editId="130D33EE">
            <wp:extent cx="2813050" cy="1581797"/>
            <wp:effectExtent l="0" t="0" r="6350" b="0"/>
            <wp:docPr id="1818230552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928" cy="1586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B6AE9DF" wp14:editId="75E8D05B">
            <wp:extent cx="2762250" cy="1553232"/>
            <wp:effectExtent l="0" t="0" r="0" b="8890"/>
            <wp:docPr id="1096874370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034" cy="1558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401BD" w14:textId="6682D76A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本日より、「ライア（水着）」の</w:t>
      </w:r>
      <w:r w:rsidR="0061326B">
        <w:rPr>
          <w:rFonts w:ascii="メイリオ" w:eastAsia="メイリオ" w:hAnsi="メイリオ" w:cs="メイリオ" w:hint="eastAsia"/>
          <w:sz w:val="20"/>
          <w:lang w:eastAsia="ja-JP"/>
        </w:rPr>
        <w:t>期間限定</w:t>
      </w:r>
      <w:r>
        <w:rPr>
          <w:rFonts w:ascii="メイリオ" w:eastAsia="メイリオ" w:hAnsi="メイリオ" w:cs="メイリオ"/>
          <w:sz w:val="20"/>
          <w:lang w:eastAsia="ja-JP"/>
        </w:rPr>
        <w:t>ピックアップガチャを開催します！</w:t>
      </w:r>
    </w:p>
    <w:p w14:paraId="5213744B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開催期間中は、新キャラの出現率がアップします。</w:t>
      </w:r>
    </w:p>
    <w:p w14:paraId="4F6149C5" w14:textId="77777777" w:rsidR="0088770F" w:rsidRDefault="0088770F">
      <w:pPr>
        <w:rPr>
          <w:lang w:eastAsia="ja-JP"/>
        </w:rPr>
      </w:pPr>
    </w:p>
    <w:p w14:paraId="6257F350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【ピックアップ対象】</w:t>
      </w:r>
    </w:p>
    <w:p w14:paraId="631E41B7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・バトル[小さき大キャプテン] ライア（水着）（★3／月属性）</w:t>
      </w:r>
    </w:p>
    <w:p w14:paraId="1ACBFAC6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・アシスト[放してくれない</w:t>
      </w:r>
      <w:proofErr w:type="gramStart"/>
      <w:r>
        <w:rPr>
          <w:rFonts w:ascii="メイリオ" w:eastAsia="メイリオ" w:hAnsi="メイリオ" w:cs="メイリオ"/>
          <w:sz w:val="20"/>
          <w:lang w:eastAsia="ja-JP"/>
        </w:rPr>
        <w:t>ん</w:t>
      </w:r>
      <w:proofErr w:type="gramEnd"/>
      <w:r>
        <w:rPr>
          <w:rFonts w:ascii="メイリオ" w:eastAsia="メイリオ" w:hAnsi="メイリオ" w:cs="メイリオ"/>
          <w:sz w:val="20"/>
          <w:lang w:eastAsia="ja-JP"/>
        </w:rPr>
        <w:t>ですよ] ライア（水着）（★3／日属性）</w:t>
      </w:r>
    </w:p>
    <w:p w14:paraId="1E6049FC" w14:textId="77777777" w:rsidR="0088770F" w:rsidRDefault="0088770F">
      <w:pPr>
        <w:rPr>
          <w:lang w:eastAsia="ja-JP"/>
        </w:rPr>
      </w:pPr>
    </w:p>
    <w:p w14:paraId="6F030A08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【ガチャ開催期間】</w:t>
      </w:r>
    </w:p>
    <w:p w14:paraId="62A4CBAA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2026年8月8日（土）0:00〜2026年9月4日（金）11:59まで</w:t>
      </w:r>
    </w:p>
    <w:p w14:paraId="67263536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※開催期間は予告なく変更する場合がございます。</w:t>
      </w:r>
    </w:p>
    <w:p w14:paraId="3FD44D81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※各キャラや提供割合の詳細は、ガチャページの「詳細」よりご確認ください。</w:t>
      </w:r>
    </w:p>
    <w:p w14:paraId="4EAE357D" w14:textId="77777777" w:rsidR="0088770F" w:rsidRDefault="0088770F">
      <w:pPr>
        <w:rPr>
          <w:lang w:eastAsia="ja-JP"/>
        </w:rPr>
      </w:pPr>
    </w:p>
    <w:p w14:paraId="0C46DE45" w14:textId="77777777" w:rsidR="0088770F" w:rsidRDefault="00000000" w:rsidP="0061326B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b/>
          <w:sz w:val="24"/>
          <w:u w:val="single"/>
          <w:lang w:eastAsia="ja-JP"/>
        </w:rPr>
        <w:t>▼ハーフアニバーサリー記念ガチャ開催！</w:t>
      </w:r>
    </w:p>
    <w:p w14:paraId="15C9B916" w14:textId="45A48CD5" w:rsidR="0088770F" w:rsidRDefault="001B55FD">
      <w:r>
        <w:rPr>
          <w:noProof/>
        </w:rPr>
        <w:drawing>
          <wp:inline distT="0" distB="0" distL="0" distR="0" wp14:anchorId="0A6A77BB" wp14:editId="385F9359">
            <wp:extent cx="3962400" cy="2317750"/>
            <wp:effectExtent l="0" t="0" r="0" b="6350"/>
            <wp:docPr id="1962781697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F20DD" w14:textId="77777777" w:rsidR="0061326B" w:rsidRDefault="00000000">
      <w:pPr>
        <w:spacing w:after="0" w:line="240" w:lineRule="auto"/>
        <w:rPr>
          <w:rFonts w:ascii="メイリオ" w:eastAsia="メイリオ" w:hAnsi="メイリオ" w:cs="メイリオ"/>
          <w:sz w:val="20"/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ハーフアニバーサリーを記念して、</w:t>
      </w:r>
    </w:p>
    <w:p w14:paraId="76CE476C" w14:textId="448EEB21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DMMポイント限定の「ハーフアニバーサリー記念ガチャ」を開催します！</w:t>
      </w:r>
    </w:p>
    <w:p w14:paraId="5642ADDE" w14:textId="77777777" w:rsidR="0061326B" w:rsidRDefault="0061326B">
      <w:pPr>
        <w:spacing w:after="0" w:line="240" w:lineRule="auto"/>
        <w:rPr>
          <w:rFonts w:ascii="メイリオ" w:eastAsia="メイリオ" w:hAnsi="メイリオ" w:cs="メイリオ"/>
          <w:sz w:val="20"/>
          <w:lang w:eastAsia="ja-JP"/>
        </w:rPr>
      </w:pPr>
    </w:p>
    <w:p w14:paraId="6296F08B" w14:textId="3FFC89E3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本ガチャでは★3キャラクターの出現率が2倍にアップ！</w:t>
      </w:r>
    </w:p>
    <w:p w14:paraId="5396FD81" w14:textId="6F12CA93" w:rsidR="0088770F" w:rsidRDefault="00000000">
      <w:pPr>
        <w:spacing w:after="0" w:line="240" w:lineRule="auto"/>
        <w:rPr>
          <w:rFonts w:ascii="メイリオ" w:eastAsia="メイリオ" w:hAnsi="メイリオ" w:cs="メイリオ"/>
          <w:sz w:val="20"/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さらに、</w:t>
      </w:r>
      <w:r w:rsidR="0061326B">
        <w:rPr>
          <w:rFonts w:ascii="メイリオ" w:eastAsia="メイリオ" w:hAnsi="メイリオ" w:cs="メイリオ" w:hint="eastAsia"/>
          <w:sz w:val="20"/>
          <w:lang w:eastAsia="ja-JP"/>
        </w:rPr>
        <w:t>10連ガチャを回すと「ウィッシュカード」が10枚手に入り、30枚集めると</w:t>
      </w:r>
      <w:r>
        <w:rPr>
          <w:rFonts w:ascii="メイリオ" w:eastAsia="メイリオ" w:hAnsi="メイリオ" w:cs="メイリオ"/>
          <w:sz w:val="20"/>
          <w:lang w:eastAsia="ja-JP"/>
        </w:rPr>
        <w:t>好きなキャ</w:t>
      </w:r>
      <w:r w:rsidR="007A0357">
        <w:rPr>
          <w:rFonts w:ascii="メイリオ" w:eastAsia="メイリオ" w:hAnsi="メイリオ" w:cs="メイリオ" w:hint="eastAsia"/>
          <w:sz w:val="20"/>
          <w:lang w:eastAsia="ja-JP"/>
        </w:rPr>
        <w:t>ラ</w:t>
      </w:r>
      <w:r>
        <w:rPr>
          <w:rFonts w:ascii="メイリオ" w:eastAsia="メイリオ" w:hAnsi="メイリオ" w:cs="メイリオ"/>
          <w:sz w:val="20"/>
          <w:lang w:eastAsia="ja-JP"/>
        </w:rPr>
        <w:t>と交換</w:t>
      </w:r>
      <w:r w:rsidR="0061326B">
        <w:rPr>
          <w:rFonts w:ascii="メイリオ" w:eastAsia="メイリオ" w:hAnsi="メイリオ" w:cs="メイリオ" w:hint="eastAsia"/>
          <w:sz w:val="20"/>
          <w:lang w:eastAsia="ja-JP"/>
        </w:rPr>
        <w:t>することができます</w:t>
      </w:r>
      <w:r>
        <w:rPr>
          <w:rFonts w:ascii="メイリオ" w:eastAsia="メイリオ" w:hAnsi="メイリオ" w:cs="メイリオ"/>
          <w:sz w:val="20"/>
          <w:lang w:eastAsia="ja-JP"/>
        </w:rPr>
        <w:t>。</w:t>
      </w:r>
    </w:p>
    <w:p w14:paraId="341547D2" w14:textId="77777777" w:rsidR="0061326B" w:rsidRPr="0061326B" w:rsidRDefault="0061326B">
      <w:pPr>
        <w:spacing w:after="0" w:line="240" w:lineRule="auto"/>
        <w:rPr>
          <w:lang w:eastAsia="ja-JP"/>
        </w:rPr>
      </w:pPr>
    </w:p>
    <w:p w14:paraId="6288251D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バトルキャラ・アシストキャラそれぞれのガチャをご用意しています。</w:t>
      </w:r>
    </w:p>
    <w:p w14:paraId="1C04AEEA" w14:textId="77777777" w:rsidR="0088770F" w:rsidRDefault="0088770F">
      <w:pPr>
        <w:rPr>
          <w:lang w:eastAsia="ja-JP"/>
        </w:rPr>
      </w:pPr>
    </w:p>
    <w:p w14:paraId="7AB717A1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【開催期間】</w:t>
      </w:r>
    </w:p>
    <w:p w14:paraId="5D126669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2026年8月8日（土）0:00〜2026年8月27日（木）11:59まで</w:t>
      </w:r>
    </w:p>
    <w:p w14:paraId="25EFABC7" w14:textId="77777777" w:rsidR="0088770F" w:rsidRDefault="0088770F">
      <w:pPr>
        <w:rPr>
          <w:lang w:eastAsia="ja-JP"/>
        </w:rPr>
      </w:pPr>
    </w:p>
    <w:p w14:paraId="2EB2D852" w14:textId="77777777" w:rsidR="0088770F" w:rsidRDefault="0088770F">
      <w:pPr>
        <w:rPr>
          <w:lang w:eastAsia="ja-JP"/>
        </w:rPr>
      </w:pPr>
    </w:p>
    <w:p w14:paraId="1E2196C3" w14:textId="77777777" w:rsidR="0088770F" w:rsidRDefault="00000000" w:rsidP="0061326B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b/>
          <w:sz w:val="24"/>
          <w:u w:val="single"/>
          <w:lang w:eastAsia="ja-JP"/>
        </w:rPr>
        <w:t>▼ハーフアニバーサリー記念イベント「パーティ・クルーズ・セレブレーション！」開催！</w:t>
      </w:r>
    </w:p>
    <w:p w14:paraId="09A16992" w14:textId="77777777" w:rsidR="0088770F" w:rsidRDefault="00000000">
      <w:r>
        <w:rPr>
          <w:noProof/>
        </w:rPr>
        <w:drawing>
          <wp:inline distT="0" distB="0" distL="0" distR="0" wp14:anchorId="75754917" wp14:editId="2F81EEF1">
            <wp:extent cx="2520000" cy="141765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mp_cwnttnb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417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BB865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本日より、ハーフアニバーサリー記念イベント「パーティ・クルーズ・セレブレーション！」を開催します。</w:t>
      </w:r>
    </w:p>
    <w:p w14:paraId="29BDB091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lastRenderedPageBreak/>
        <w:t>イベントストーリーを楽しみながらクエストに挑戦し、報酬を獲得しましょう！</w:t>
      </w:r>
    </w:p>
    <w:p w14:paraId="6D2B7527" w14:textId="77777777" w:rsidR="0088770F" w:rsidRDefault="0088770F">
      <w:pPr>
        <w:rPr>
          <w:lang w:eastAsia="ja-JP"/>
        </w:rPr>
      </w:pPr>
    </w:p>
    <w:p w14:paraId="373A4823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【開催期間】</w:t>
      </w:r>
    </w:p>
    <w:p w14:paraId="51EE4101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2026年8月8日（土）0:00〜2026年9月4日（金）11:59まで</w:t>
      </w:r>
    </w:p>
    <w:p w14:paraId="3C40987B" w14:textId="77777777" w:rsidR="0088770F" w:rsidRDefault="0088770F">
      <w:pPr>
        <w:rPr>
          <w:lang w:eastAsia="ja-JP"/>
        </w:rPr>
      </w:pPr>
    </w:p>
    <w:p w14:paraId="15268DB7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【あらすじ】</w:t>
      </w:r>
    </w:p>
    <w:p w14:paraId="5D1C9F17" w14:textId="77777777" w:rsidR="0061326B" w:rsidRDefault="00000000">
      <w:pPr>
        <w:spacing w:after="0" w:line="240" w:lineRule="auto"/>
        <w:rPr>
          <w:rFonts w:ascii="メイリオ" w:eastAsia="メイリオ" w:hAnsi="メイリオ" w:cs="メイリオ"/>
          <w:sz w:val="20"/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先日、豪華客船と共にクロスドリィミアでのデビューを飾ったオルセン。</w:t>
      </w:r>
    </w:p>
    <w:p w14:paraId="3B150C77" w14:textId="77777777" w:rsidR="0061326B" w:rsidRDefault="00000000">
      <w:pPr>
        <w:spacing w:after="0" w:line="240" w:lineRule="auto"/>
        <w:rPr>
          <w:rFonts w:ascii="メイリオ" w:eastAsia="メイリオ" w:hAnsi="メイリオ" w:cs="メイリオ"/>
          <w:sz w:val="20"/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巨大化し続けた客船は崩壊してしまったが、オルセンは新たなる船を用意していた。</w:t>
      </w:r>
    </w:p>
    <w:p w14:paraId="6124CAA7" w14:textId="77777777" w:rsidR="0061326B" w:rsidRDefault="00000000">
      <w:pPr>
        <w:spacing w:after="0" w:line="240" w:lineRule="auto"/>
        <w:rPr>
          <w:rFonts w:ascii="メイリオ" w:eastAsia="メイリオ" w:hAnsi="メイリオ" w:cs="メイリオ"/>
          <w:sz w:val="20"/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ある日、その船長に抜擢されたのは、フランカ海賊団の一員であるライア。</w:t>
      </w:r>
    </w:p>
    <w:p w14:paraId="4079F51C" w14:textId="77777777" w:rsidR="0061326B" w:rsidRDefault="00000000">
      <w:pPr>
        <w:spacing w:after="0" w:line="240" w:lineRule="auto"/>
        <w:rPr>
          <w:rFonts w:ascii="メイリオ" w:eastAsia="メイリオ" w:hAnsi="メイリオ" w:cs="メイリオ"/>
          <w:sz w:val="20"/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海賊団では操舵士を務めていた彼女だが、船長としての力量も十二分に兼ね備えており、</w:t>
      </w:r>
    </w:p>
    <w:p w14:paraId="03174F98" w14:textId="5B7F5F5A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任命直後からその実力を振るい始める……！</w:t>
      </w:r>
    </w:p>
    <w:p w14:paraId="3BFE8F7C" w14:textId="77777777" w:rsidR="0061326B" w:rsidRDefault="0061326B">
      <w:pPr>
        <w:spacing w:after="0" w:line="240" w:lineRule="auto"/>
        <w:rPr>
          <w:rFonts w:ascii="メイリオ" w:eastAsia="メイリオ" w:hAnsi="メイリオ" w:cs="メイリオ"/>
          <w:sz w:val="20"/>
          <w:lang w:eastAsia="ja-JP"/>
        </w:rPr>
      </w:pPr>
    </w:p>
    <w:p w14:paraId="305530D8" w14:textId="1967BE5C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※詳細は、ゲーム内イベントTOP画面をご確認ください。</w:t>
      </w:r>
    </w:p>
    <w:p w14:paraId="4F3F91E8" w14:textId="77777777" w:rsidR="0088770F" w:rsidRDefault="0088770F">
      <w:pPr>
        <w:rPr>
          <w:lang w:eastAsia="ja-JP"/>
        </w:rPr>
      </w:pPr>
    </w:p>
    <w:p w14:paraId="54CD4E0B" w14:textId="0D83BB4B" w:rsidR="0088770F" w:rsidRDefault="00000000" w:rsidP="0061326B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b/>
          <w:sz w:val="24"/>
          <w:u w:val="single"/>
          <w:lang w:eastAsia="ja-JP"/>
        </w:rPr>
        <w:t>▼「スタンプラリー」</w:t>
      </w:r>
      <w:r w:rsidR="00017B10">
        <w:rPr>
          <w:rFonts w:ascii="メイリオ" w:eastAsia="メイリオ" w:hAnsi="メイリオ" w:cs="メイリオ" w:hint="eastAsia"/>
          <w:b/>
          <w:sz w:val="24"/>
          <w:u w:val="single"/>
          <w:lang w:eastAsia="ja-JP"/>
        </w:rPr>
        <w:t>イベント</w:t>
      </w:r>
      <w:r>
        <w:rPr>
          <w:rFonts w:ascii="メイリオ" w:eastAsia="メイリオ" w:hAnsi="メイリオ" w:cs="メイリオ"/>
          <w:b/>
          <w:sz w:val="24"/>
          <w:u w:val="single"/>
          <w:lang w:eastAsia="ja-JP"/>
        </w:rPr>
        <w:t>開催！</w:t>
      </w:r>
    </w:p>
    <w:p w14:paraId="6337D0E3" w14:textId="77777777" w:rsidR="0088770F" w:rsidRDefault="00000000">
      <w:r>
        <w:rPr>
          <w:noProof/>
        </w:rPr>
        <w:drawing>
          <wp:inline distT="0" distB="0" distL="0" distR="0" wp14:anchorId="26B8697F" wp14:editId="0BB3EDBA">
            <wp:extent cx="2520000" cy="1473153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mpojl368q5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473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58CF2" w14:textId="4C76E45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本日より、「スタンプラリー」</w:t>
      </w:r>
      <w:r w:rsidR="00017B10">
        <w:rPr>
          <w:rFonts w:ascii="メイリオ" w:eastAsia="メイリオ" w:hAnsi="メイリオ" w:cs="メイリオ" w:hint="eastAsia"/>
          <w:sz w:val="20"/>
          <w:lang w:eastAsia="ja-JP"/>
        </w:rPr>
        <w:t>イベント</w:t>
      </w:r>
      <w:r>
        <w:rPr>
          <w:rFonts w:ascii="メイリオ" w:eastAsia="メイリオ" w:hAnsi="メイリオ" w:cs="メイリオ"/>
          <w:sz w:val="20"/>
          <w:lang w:eastAsia="ja-JP"/>
        </w:rPr>
        <w:t>を開催します！</w:t>
      </w:r>
    </w:p>
    <w:p w14:paraId="400D231D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期間中にミッションを達成してスタンプを集めると、豪華報酬を獲得できます。</w:t>
      </w:r>
    </w:p>
    <w:p w14:paraId="5308EB79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毎日プレイして、報酬をコンプリートしましょう！</w:t>
      </w:r>
    </w:p>
    <w:p w14:paraId="183E55EE" w14:textId="77777777" w:rsidR="0088770F" w:rsidRDefault="0088770F">
      <w:pPr>
        <w:rPr>
          <w:lang w:eastAsia="ja-JP"/>
        </w:rPr>
      </w:pPr>
    </w:p>
    <w:p w14:paraId="2A733E30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【開催期間】</w:t>
      </w:r>
    </w:p>
    <w:p w14:paraId="22259028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2026年8月8日（土）0:00〜2026年9月4日（金）11:59まで</w:t>
      </w:r>
    </w:p>
    <w:p w14:paraId="16180468" w14:textId="77777777" w:rsidR="0088770F" w:rsidRDefault="0088770F">
      <w:pPr>
        <w:rPr>
          <w:lang w:eastAsia="ja-JP"/>
        </w:rPr>
      </w:pPr>
    </w:p>
    <w:p w14:paraId="326DD443" w14:textId="77777777" w:rsidR="0088770F" w:rsidRDefault="00000000" w:rsidP="0061326B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b/>
          <w:sz w:val="24"/>
          <w:u w:val="single"/>
          <w:lang w:eastAsia="ja-JP"/>
        </w:rPr>
        <w:t>▼公式Discord連動キャンペーン第7弾開催中！</w:t>
      </w:r>
    </w:p>
    <w:p w14:paraId="3A74D6F2" w14:textId="77777777" w:rsidR="0088770F" w:rsidRDefault="00000000">
      <w:r>
        <w:rPr>
          <w:noProof/>
        </w:rPr>
        <w:lastRenderedPageBreak/>
        <w:drawing>
          <wp:inline distT="0" distB="0" distL="0" distR="0" wp14:anchorId="10B3C214" wp14:editId="5B293402">
            <wp:extent cx="2520000" cy="1417658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mpfml9nqen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417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6DC21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ハーフアニバーサリーを記念して、「公式Discord連動キャンペーン第7弾」を開催中です！</w:t>
      </w:r>
    </w:p>
    <w:p w14:paraId="1817AC24" w14:textId="1F2A9E57" w:rsidR="0088770F" w:rsidRDefault="00000000">
      <w:pPr>
        <w:spacing w:after="0" w:line="240" w:lineRule="auto"/>
        <w:rPr>
          <w:rFonts w:ascii="メイリオ" w:eastAsia="メイリオ" w:hAnsi="メイリオ" w:cs="メイリオ"/>
          <w:sz w:val="20"/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今回は、公式Discord内にて「ハーフアニバーサリー記念ミッション」を実施しています</w:t>
      </w:r>
      <w:r w:rsidR="0061326B">
        <w:rPr>
          <w:rFonts w:ascii="メイリオ" w:eastAsia="メイリオ" w:hAnsi="メイリオ" w:cs="メイリオ" w:hint="eastAsia"/>
          <w:sz w:val="20"/>
          <w:lang w:eastAsia="ja-JP"/>
        </w:rPr>
        <w:t>！</w:t>
      </w:r>
    </w:p>
    <w:p w14:paraId="1679CF78" w14:textId="77777777" w:rsidR="0061326B" w:rsidRDefault="0061326B">
      <w:pPr>
        <w:spacing w:after="0" w:line="240" w:lineRule="auto"/>
        <w:rPr>
          <w:lang w:eastAsia="ja-JP"/>
        </w:rPr>
      </w:pPr>
    </w:p>
    <w:p w14:paraId="5F33A5DC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テクロノス公式Discordサーバーに参加＆エントリーし、ミッションを達成すると、ガチャチケットや育成アイテムなどのゲーム内アイテムを獲得できます。</w:t>
      </w:r>
    </w:p>
    <w:p w14:paraId="5B6EDF62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ぜひこの機会にご参加ください！</w:t>
      </w:r>
    </w:p>
    <w:p w14:paraId="477C931C" w14:textId="77777777" w:rsidR="0088770F" w:rsidRDefault="0088770F">
      <w:pPr>
        <w:rPr>
          <w:lang w:eastAsia="ja-JP"/>
        </w:rPr>
      </w:pPr>
    </w:p>
    <w:p w14:paraId="11247137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【開催期間】</w:t>
      </w:r>
    </w:p>
    <w:p w14:paraId="765AC870" w14:textId="4D9796DB" w:rsidR="00A231E7" w:rsidRPr="00A231E7" w:rsidRDefault="00000000">
      <w:pPr>
        <w:spacing w:after="0" w:line="240" w:lineRule="auto"/>
        <w:rPr>
          <w:rFonts w:ascii="メイリオ" w:eastAsia="メイリオ" w:hAnsi="メイリオ" w:cs="メイリオ"/>
          <w:sz w:val="20"/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2026年8月8日（土）</w:t>
      </w:r>
      <w:r w:rsidR="00A231E7">
        <w:rPr>
          <w:rFonts w:ascii="メイリオ" w:eastAsia="メイリオ" w:hAnsi="メイリオ" w:cs="メイリオ" w:hint="eastAsia"/>
          <w:sz w:val="20"/>
          <w:lang w:eastAsia="ja-JP"/>
        </w:rPr>
        <w:t>0:00</w:t>
      </w:r>
      <w:r>
        <w:rPr>
          <w:rFonts w:ascii="メイリオ" w:eastAsia="メイリオ" w:hAnsi="メイリオ" w:cs="メイリオ"/>
          <w:sz w:val="20"/>
          <w:lang w:eastAsia="ja-JP"/>
        </w:rPr>
        <w:t>〜2026年9月4日（金）</w:t>
      </w:r>
      <w:r w:rsidR="00A231E7">
        <w:rPr>
          <w:rFonts w:ascii="メイリオ" w:eastAsia="メイリオ" w:hAnsi="メイリオ" w:cs="メイリオ" w:hint="eastAsia"/>
          <w:sz w:val="20"/>
          <w:lang w:eastAsia="ja-JP"/>
        </w:rPr>
        <w:t>23:59</w:t>
      </w:r>
      <w:r w:rsidR="00A231E7">
        <w:rPr>
          <w:rFonts w:ascii="メイリオ" w:eastAsia="メイリオ" w:hAnsi="メイリオ" w:cs="メイリオ"/>
          <w:sz w:val="20"/>
          <w:lang w:eastAsia="ja-JP"/>
        </w:rPr>
        <w:t>まで</w:t>
      </w:r>
    </w:p>
    <w:p w14:paraId="3BFF23DB" w14:textId="54B132E4" w:rsidR="0088770F" w:rsidRDefault="0088770F">
      <w:pPr>
        <w:rPr>
          <w:lang w:eastAsia="ja-JP"/>
        </w:rPr>
      </w:pPr>
    </w:p>
    <w:p w14:paraId="460F4DCB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・エントリーはこちらから</w:t>
      </w:r>
    </w:p>
    <w:p w14:paraId="5428384A" w14:textId="77777777" w:rsidR="0088770F" w:rsidRDefault="00000000">
      <w:pPr>
        <w:spacing w:after="0" w:line="240" w:lineRule="auto"/>
      </w:pPr>
      <w:r>
        <w:rPr>
          <w:rFonts w:ascii="メイリオ" w:eastAsia="メイリオ" w:hAnsi="メイリオ" w:cs="メイリオ"/>
          <w:sz w:val="20"/>
        </w:rPr>
        <w:t>https://discordapp.com/channels/1374553537211666432/1533894168374411405</w:t>
      </w:r>
    </w:p>
    <w:p w14:paraId="26045D08" w14:textId="77777777" w:rsidR="0088770F" w:rsidRDefault="0088770F"/>
    <w:p w14:paraId="1071AFD6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▼こちらからゲームをプレイ！</w:t>
      </w:r>
    </w:p>
    <w:p w14:paraId="7473537F" w14:textId="77777777" w:rsidR="0088770F" w:rsidRDefault="00000000">
      <w:pPr>
        <w:spacing w:after="0" w:line="240" w:lineRule="auto"/>
      </w:pPr>
      <w:r>
        <w:rPr>
          <w:rFonts w:ascii="メイリオ" w:eastAsia="メイリオ" w:hAnsi="メイリオ" w:cs="メイリオ"/>
          <w:sz w:val="20"/>
        </w:rPr>
        <w:t>https://games.dmm.com/detail/techcronoss_47593268</w:t>
      </w:r>
    </w:p>
    <w:p w14:paraId="0757162B" w14:textId="77777777" w:rsidR="0088770F" w:rsidRDefault="00000000">
      <w:pPr>
        <w:spacing w:after="0" w:line="240" w:lineRule="auto"/>
      </w:pPr>
      <w:r>
        <w:rPr>
          <w:rFonts w:ascii="メイリオ" w:eastAsia="メイリオ" w:hAnsi="メイリオ" w:cs="メイリオ"/>
          <w:sz w:val="20"/>
        </w:rPr>
        <w:t>▼</w:t>
      </w:r>
      <w:proofErr w:type="spellStart"/>
      <w:r>
        <w:rPr>
          <w:rFonts w:ascii="メイリオ" w:eastAsia="メイリオ" w:hAnsi="メイリオ" w:cs="メイリオ"/>
          <w:sz w:val="20"/>
        </w:rPr>
        <w:t>公式サイト</w:t>
      </w:r>
      <w:proofErr w:type="spellEnd"/>
    </w:p>
    <w:p w14:paraId="32FA19CF" w14:textId="77777777" w:rsidR="0088770F" w:rsidRDefault="00000000">
      <w:pPr>
        <w:spacing w:after="0" w:line="240" w:lineRule="auto"/>
      </w:pPr>
      <w:r>
        <w:rPr>
          <w:rFonts w:ascii="メイリオ" w:eastAsia="メイリオ" w:hAnsi="メイリオ" w:cs="メイリオ"/>
          <w:sz w:val="20"/>
        </w:rPr>
        <w:t>https://techcronoss.com/</w:t>
      </w:r>
    </w:p>
    <w:p w14:paraId="3FBCD7CA" w14:textId="77777777" w:rsidR="0088770F" w:rsidRDefault="00000000">
      <w:pPr>
        <w:spacing w:after="0" w:line="240" w:lineRule="auto"/>
      </w:pPr>
      <w:r>
        <w:rPr>
          <w:rFonts w:ascii="メイリオ" w:eastAsia="メイリオ" w:hAnsi="メイリオ" w:cs="メイリオ"/>
          <w:sz w:val="20"/>
        </w:rPr>
        <w:t>▼</w:t>
      </w:r>
      <w:proofErr w:type="spellStart"/>
      <w:r>
        <w:rPr>
          <w:rFonts w:ascii="メイリオ" w:eastAsia="メイリオ" w:hAnsi="メイリオ" w:cs="メイリオ"/>
          <w:sz w:val="20"/>
        </w:rPr>
        <w:t>公式Xアカウント</w:t>
      </w:r>
      <w:proofErr w:type="spellEnd"/>
    </w:p>
    <w:p w14:paraId="4AAF460F" w14:textId="77777777" w:rsidR="0088770F" w:rsidRDefault="00000000">
      <w:pPr>
        <w:spacing w:after="0" w:line="240" w:lineRule="auto"/>
      </w:pPr>
      <w:r>
        <w:rPr>
          <w:rFonts w:ascii="メイリオ" w:eastAsia="メイリオ" w:hAnsi="メイリオ" w:cs="メイリオ"/>
          <w:sz w:val="20"/>
        </w:rPr>
        <w:t>https://x.com/techcronoss</w:t>
      </w:r>
    </w:p>
    <w:p w14:paraId="411F99F2" w14:textId="77777777" w:rsidR="0088770F" w:rsidRDefault="00000000">
      <w:pPr>
        <w:spacing w:after="0" w:line="240" w:lineRule="auto"/>
      </w:pPr>
      <w:r>
        <w:rPr>
          <w:rFonts w:ascii="メイリオ" w:eastAsia="メイリオ" w:hAnsi="メイリオ" w:cs="メイリオ"/>
          <w:sz w:val="20"/>
        </w:rPr>
        <w:t>▼</w:t>
      </w:r>
      <w:proofErr w:type="spellStart"/>
      <w:r>
        <w:rPr>
          <w:rFonts w:ascii="メイリオ" w:eastAsia="メイリオ" w:hAnsi="メイリオ" w:cs="メイリオ"/>
          <w:sz w:val="20"/>
        </w:rPr>
        <w:t>公式Discord</w:t>
      </w:r>
      <w:proofErr w:type="spellEnd"/>
    </w:p>
    <w:p w14:paraId="7461B35A" w14:textId="77777777" w:rsidR="0088770F" w:rsidRDefault="00000000">
      <w:pPr>
        <w:spacing w:after="0" w:line="240" w:lineRule="auto"/>
      </w:pPr>
      <w:r>
        <w:rPr>
          <w:rFonts w:ascii="メイリオ" w:eastAsia="メイリオ" w:hAnsi="メイリオ" w:cs="メイリオ"/>
          <w:sz w:val="20"/>
        </w:rPr>
        <w:t>https://discord.gg/BvtwTA5QRy</w:t>
      </w:r>
    </w:p>
    <w:p w14:paraId="632A66C0" w14:textId="77777777" w:rsidR="0088770F" w:rsidRDefault="00000000">
      <w:pPr>
        <w:spacing w:after="0" w:line="240" w:lineRule="auto"/>
      </w:pPr>
      <w:r>
        <w:rPr>
          <w:rFonts w:ascii="メイリオ" w:eastAsia="メイリオ" w:hAnsi="メイリオ" w:cs="メイリオ"/>
          <w:sz w:val="20"/>
        </w:rPr>
        <w:t>▼</w:t>
      </w:r>
      <w:proofErr w:type="spellStart"/>
      <w:r>
        <w:rPr>
          <w:rFonts w:ascii="メイリオ" w:eastAsia="メイリオ" w:hAnsi="メイリオ" w:cs="メイリオ"/>
          <w:sz w:val="20"/>
        </w:rPr>
        <w:t>公式YouTube</w:t>
      </w:r>
      <w:proofErr w:type="spellEnd"/>
    </w:p>
    <w:p w14:paraId="6CB4B2AF" w14:textId="77777777" w:rsidR="0088770F" w:rsidRDefault="00000000">
      <w:pPr>
        <w:spacing w:after="0" w:line="240" w:lineRule="auto"/>
      </w:pPr>
      <w:r>
        <w:rPr>
          <w:rFonts w:ascii="メイリオ" w:eastAsia="メイリオ" w:hAnsi="メイリオ" w:cs="メイリオ"/>
          <w:sz w:val="20"/>
        </w:rPr>
        <w:t>https://www.youtube.com/@techcronoss</w:t>
      </w:r>
    </w:p>
    <w:p w14:paraId="6B37C2BB" w14:textId="77777777" w:rsidR="0088770F" w:rsidRDefault="00000000">
      <w:pPr>
        <w:spacing w:after="0" w:line="240" w:lineRule="auto"/>
      </w:pPr>
      <w:r>
        <w:rPr>
          <w:rFonts w:ascii="メイリオ" w:eastAsia="メイリオ" w:hAnsi="メイリオ" w:cs="メイリオ"/>
          <w:sz w:val="20"/>
        </w:rPr>
        <w:t xml:space="preserve">▼DMM </w:t>
      </w:r>
      <w:proofErr w:type="spellStart"/>
      <w:r>
        <w:rPr>
          <w:rFonts w:ascii="メイリオ" w:eastAsia="メイリオ" w:hAnsi="メイリオ" w:cs="メイリオ"/>
          <w:sz w:val="20"/>
        </w:rPr>
        <w:t>GAMES公式サイト</w:t>
      </w:r>
      <w:proofErr w:type="spellEnd"/>
    </w:p>
    <w:p w14:paraId="55367425" w14:textId="77777777" w:rsidR="0088770F" w:rsidRDefault="00000000">
      <w:pPr>
        <w:spacing w:after="0" w:line="240" w:lineRule="auto"/>
      </w:pPr>
      <w:r>
        <w:rPr>
          <w:rFonts w:ascii="メイリオ" w:eastAsia="メイリオ" w:hAnsi="メイリオ" w:cs="メイリオ"/>
          <w:sz w:val="20"/>
        </w:rPr>
        <w:t>https://games.dmm.com/</w:t>
      </w:r>
    </w:p>
    <w:p w14:paraId="2512A528" w14:textId="77777777" w:rsidR="0088770F" w:rsidRDefault="0088770F"/>
    <w:p w14:paraId="5756B0B8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b/>
          <w:sz w:val="24"/>
          <w:lang w:eastAsia="ja-JP"/>
        </w:rPr>
        <w:t>▼製品概要</w:t>
      </w:r>
    </w:p>
    <w:p w14:paraId="33C65DBC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・タイトル：『テクロノス』</w:t>
      </w:r>
    </w:p>
    <w:p w14:paraId="5C06B56F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・ジャンル：クロスヒロインRPG</w:t>
      </w:r>
    </w:p>
    <w:p w14:paraId="086B4FC0" w14:textId="77777777" w:rsidR="0088770F" w:rsidRDefault="00000000">
      <w:pPr>
        <w:spacing w:after="0" w:line="240" w:lineRule="auto"/>
      </w:pPr>
      <w:r>
        <w:rPr>
          <w:rFonts w:ascii="メイリオ" w:eastAsia="メイリオ" w:hAnsi="メイリオ" w:cs="メイリオ"/>
          <w:sz w:val="20"/>
        </w:rPr>
        <w:lastRenderedPageBreak/>
        <w:t>・</w:t>
      </w:r>
      <w:proofErr w:type="spellStart"/>
      <w:r>
        <w:rPr>
          <w:rFonts w:ascii="メイリオ" w:eastAsia="メイリオ" w:hAnsi="メイリオ" w:cs="メイリオ"/>
          <w:sz w:val="20"/>
        </w:rPr>
        <w:t>プラットフォーム：PC（ブラウザ</w:t>
      </w:r>
      <w:proofErr w:type="spellEnd"/>
      <w:r>
        <w:rPr>
          <w:rFonts w:ascii="メイリオ" w:eastAsia="メイリオ" w:hAnsi="メイリオ" w:cs="メイリオ"/>
          <w:sz w:val="20"/>
        </w:rPr>
        <w:t xml:space="preserve"> / DMM GAMES PLAYER）、</w:t>
      </w:r>
      <w:proofErr w:type="spellStart"/>
      <w:r>
        <w:rPr>
          <w:rFonts w:ascii="メイリオ" w:eastAsia="メイリオ" w:hAnsi="メイリオ" w:cs="メイリオ"/>
          <w:sz w:val="20"/>
        </w:rPr>
        <w:t>スマートフォン（DMM</w:t>
      </w:r>
      <w:proofErr w:type="spellEnd"/>
      <w:r>
        <w:rPr>
          <w:rFonts w:ascii="メイリオ" w:eastAsia="メイリオ" w:hAnsi="メイリオ" w:cs="メイリオ"/>
          <w:sz w:val="20"/>
        </w:rPr>
        <w:t xml:space="preserve"> GAMES STORE）</w:t>
      </w:r>
    </w:p>
    <w:p w14:paraId="17DF25DC" w14:textId="77777777" w:rsidR="0088770F" w:rsidRDefault="00000000">
      <w:pPr>
        <w:spacing w:after="0" w:line="240" w:lineRule="auto"/>
      </w:pPr>
      <w:r>
        <w:rPr>
          <w:rFonts w:ascii="メイリオ" w:eastAsia="メイリオ" w:hAnsi="メイリオ" w:cs="メイリオ"/>
          <w:sz w:val="20"/>
        </w:rPr>
        <w:t>・</w:t>
      </w:r>
      <w:proofErr w:type="spellStart"/>
      <w:r>
        <w:rPr>
          <w:rFonts w:ascii="メイリオ" w:eastAsia="メイリオ" w:hAnsi="メイリオ" w:cs="メイリオ"/>
          <w:sz w:val="20"/>
        </w:rPr>
        <w:t>権利表記</w:t>
      </w:r>
      <w:proofErr w:type="spellEnd"/>
      <w:r>
        <w:rPr>
          <w:rFonts w:ascii="メイリオ" w:eastAsia="メイリオ" w:hAnsi="メイリオ" w:cs="メイリオ"/>
          <w:sz w:val="20"/>
        </w:rPr>
        <w:t xml:space="preserve">： ©2026 EXNOA LLC / </w:t>
      </w:r>
      <w:proofErr w:type="spellStart"/>
      <w:r>
        <w:rPr>
          <w:rFonts w:ascii="メイリオ" w:eastAsia="メイリオ" w:hAnsi="メイリオ" w:cs="メイリオ"/>
          <w:sz w:val="20"/>
        </w:rPr>
        <w:t>テクロス</w:t>
      </w:r>
      <w:proofErr w:type="spellEnd"/>
    </w:p>
    <w:p w14:paraId="66BC29BC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・販売価格：基本プレイ無料（ゲーム内課金あり）</w:t>
      </w:r>
    </w:p>
    <w:p w14:paraId="5B99EFB5" w14:textId="77777777" w:rsidR="0088770F" w:rsidRDefault="0088770F">
      <w:pPr>
        <w:rPr>
          <w:lang w:eastAsia="ja-JP"/>
        </w:rPr>
      </w:pPr>
    </w:p>
    <w:p w14:paraId="3B8DC780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b/>
          <w:sz w:val="24"/>
          <w:lang w:eastAsia="ja-JP"/>
        </w:rPr>
        <w:t>▼注意事項</w:t>
      </w:r>
    </w:p>
    <w:p w14:paraId="492B3DAF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・各キャンペーンの内容は予告なく変更する場合があります。</w:t>
      </w:r>
    </w:p>
    <w:p w14:paraId="1AEA47A8" w14:textId="77777777" w:rsidR="0088770F" w:rsidRDefault="00000000">
      <w:pP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・その他の注意事項につきましては、公式サイトをご覧ください。</w:t>
      </w:r>
    </w:p>
    <w:p w14:paraId="28CBACC8" w14:textId="77777777" w:rsidR="0088770F" w:rsidRDefault="0088770F">
      <w:pPr>
        <w:rPr>
          <w:lang w:eastAsia="ja-JP"/>
        </w:rPr>
      </w:pPr>
    </w:p>
    <w:p w14:paraId="28B049B4" w14:textId="77777777" w:rsidR="0088770F" w:rsidRDefault="00000000" w:rsidP="00FA724E">
      <w:pPr>
        <w:pBdr>
          <w:top w:val="single" w:sz="4" w:space="1" w:color="auto"/>
          <w:bottom w:val="single" w:sz="4" w:space="1" w:color="auto"/>
        </w:pBd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b/>
          <w:sz w:val="20"/>
          <w:lang w:eastAsia="ja-JP"/>
        </w:rPr>
        <w:t>■報道関係者用 本件に関するお問い合わせ</w:t>
      </w:r>
    </w:p>
    <w:p w14:paraId="0E083817" w14:textId="4B833A2E" w:rsidR="0088770F" w:rsidRDefault="00000000" w:rsidP="00FA724E">
      <w:pPr>
        <w:pBdr>
          <w:top w:val="single" w:sz="4" w:space="1" w:color="auto"/>
          <w:bottom w:val="single" w:sz="4" w:space="1" w:color="auto"/>
        </w:pBdr>
        <w:spacing w:after="0" w:line="240" w:lineRule="auto"/>
        <w:rPr>
          <w:lang w:eastAsia="ja-JP"/>
        </w:rPr>
      </w:pPr>
      <w:r>
        <w:rPr>
          <w:rFonts w:ascii="メイリオ" w:eastAsia="メイリオ" w:hAnsi="メイリオ" w:cs="メイリオ"/>
          <w:sz w:val="20"/>
          <w:lang w:eastAsia="ja-JP"/>
        </w:rPr>
        <w:t>合同会社EXNOAプレス窓口</w:t>
      </w:r>
    </w:p>
    <w:p w14:paraId="6C5C7895" w14:textId="77777777" w:rsidR="0088770F" w:rsidRDefault="00000000" w:rsidP="00FA724E">
      <w:pPr>
        <w:pBdr>
          <w:top w:val="single" w:sz="4" w:space="1" w:color="auto"/>
          <w:bottom w:val="single" w:sz="4" w:space="1" w:color="auto"/>
        </w:pBdr>
        <w:spacing w:after="0" w:line="240" w:lineRule="auto"/>
      </w:pPr>
      <w:r>
        <w:rPr>
          <w:rFonts w:ascii="メイリオ" w:eastAsia="メイリオ" w:hAnsi="メイリオ" w:cs="メイリオ"/>
          <w:sz w:val="20"/>
        </w:rPr>
        <w:t>E-MAIL：dmmgames-press@dmm.com</w:t>
      </w:r>
    </w:p>
    <w:sectPr w:rsidR="0088770F" w:rsidSect="00034616">
      <w:pgSz w:w="11906" w:h="16838"/>
      <w:pgMar w:top="1542" w:right="1106" w:bottom="1049" w:left="107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ＭＳ 明朝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メイリオ">
    <w:panose1 w:val="020B0604030504040204"/>
    <w:charset w:val="80"/>
    <w:family w:val="swiss"/>
    <w:pitch w:val="variable"/>
    <w:sig w:usb0="E00002FF" w:usb1="6AC7FFFF" w:usb2="08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503477279">
    <w:abstractNumId w:val="8"/>
  </w:num>
  <w:num w:numId="2" w16cid:durableId="1621566420">
    <w:abstractNumId w:val="6"/>
  </w:num>
  <w:num w:numId="3" w16cid:durableId="2005887605">
    <w:abstractNumId w:val="5"/>
  </w:num>
  <w:num w:numId="4" w16cid:durableId="1643195694">
    <w:abstractNumId w:val="4"/>
  </w:num>
  <w:num w:numId="5" w16cid:durableId="856889796">
    <w:abstractNumId w:val="7"/>
  </w:num>
  <w:num w:numId="6" w16cid:durableId="517356522">
    <w:abstractNumId w:val="3"/>
  </w:num>
  <w:num w:numId="7" w16cid:durableId="2052654083">
    <w:abstractNumId w:val="2"/>
  </w:num>
  <w:num w:numId="8" w16cid:durableId="299724968">
    <w:abstractNumId w:val="1"/>
  </w:num>
  <w:num w:numId="9" w16cid:durableId="5131502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17B10"/>
    <w:rsid w:val="00034616"/>
    <w:rsid w:val="0006063C"/>
    <w:rsid w:val="0015074B"/>
    <w:rsid w:val="001B55FD"/>
    <w:rsid w:val="00276E9E"/>
    <w:rsid w:val="002838BC"/>
    <w:rsid w:val="0029639D"/>
    <w:rsid w:val="002C45F7"/>
    <w:rsid w:val="00326F90"/>
    <w:rsid w:val="0061326B"/>
    <w:rsid w:val="006B58C1"/>
    <w:rsid w:val="006D04AB"/>
    <w:rsid w:val="007318CF"/>
    <w:rsid w:val="007A0357"/>
    <w:rsid w:val="0088770F"/>
    <w:rsid w:val="008A0FE9"/>
    <w:rsid w:val="008C5E4A"/>
    <w:rsid w:val="008E053F"/>
    <w:rsid w:val="00A067C2"/>
    <w:rsid w:val="00A231E7"/>
    <w:rsid w:val="00A643D0"/>
    <w:rsid w:val="00AA1D8D"/>
    <w:rsid w:val="00B47730"/>
    <w:rsid w:val="00BF281B"/>
    <w:rsid w:val="00C62443"/>
    <w:rsid w:val="00CB0664"/>
    <w:rsid w:val="00E31CA3"/>
    <w:rsid w:val="00F87E0D"/>
    <w:rsid w:val="00FA724E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67A3E29B"/>
  <w14:defaultImageDpi w14:val="300"/>
  <w15:docId w15:val="{F6681C9E-C33A-466C-BF69-F8EBA85525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FC693F"/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ヘッダー (文字)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フッター (文字)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見出し 1 (文字)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見出し 2 (文字)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見出し 3 (文字)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表題 (文字)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副題 (文字)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本文 (文字)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本文 2 (文字)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本文 3 (文字)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マクロ文字列 (文字)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af5">
    <w:name w:val="Quote"/>
    <w:basedOn w:val="a1"/>
    <w:next w:val="a1"/>
    <w:link w:val="af6"/>
    <w:uiPriority w:val="29"/>
    <w:qFormat/>
    <w:rsid w:val="00FC693F"/>
    <w:rPr>
      <w:i/>
      <w:iCs/>
      <w:color w:val="000000" w:themeColor="text1"/>
    </w:rPr>
  </w:style>
  <w:style w:type="character" w:customStyle="1" w:styleId="af6">
    <w:name w:val="引用文 (文字)"/>
    <w:basedOn w:val="a2"/>
    <w:link w:val="af5"/>
    <w:uiPriority w:val="29"/>
    <w:rsid w:val="00FC693F"/>
    <w:rPr>
      <w:i/>
      <w:iCs/>
      <w:color w:val="000000" w:themeColor="text1"/>
    </w:rPr>
  </w:style>
  <w:style w:type="character" w:customStyle="1" w:styleId="40">
    <w:name w:val="見出し 4 (文字)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見出し 5 (文字)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見出し 6 (文字)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見出し 7 (文字)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見出し 8 (文字)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見出し 9 (文字)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7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8">
    <w:name w:val="Strong"/>
    <w:basedOn w:val="a2"/>
    <w:uiPriority w:val="22"/>
    <w:qFormat/>
    <w:rsid w:val="00FC693F"/>
    <w:rPr>
      <w:b/>
      <w:bCs/>
    </w:rPr>
  </w:style>
  <w:style w:type="character" w:styleId="af9">
    <w:name w:val="Emphasis"/>
    <w:basedOn w:val="a2"/>
    <w:uiPriority w:val="20"/>
    <w:qFormat/>
    <w:rsid w:val="00FC693F"/>
    <w:rPr>
      <w:i/>
      <w:iCs/>
    </w:rPr>
  </w:style>
  <w:style w:type="paragraph" w:styleId="27">
    <w:name w:val="Intense Quote"/>
    <w:basedOn w:val="a1"/>
    <w:next w:val="a1"/>
    <w:link w:val="28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28">
    <w:name w:val="引用文 2 (文字)"/>
    <w:basedOn w:val="a2"/>
    <w:link w:val="27"/>
    <w:uiPriority w:val="30"/>
    <w:rsid w:val="00FC693F"/>
    <w:rPr>
      <w:b/>
      <w:bCs/>
      <w:i/>
      <w:iCs/>
      <w:color w:val="4F81BD" w:themeColor="accent1"/>
    </w:rPr>
  </w:style>
  <w:style w:type="character" w:styleId="afa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29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b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2a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c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afd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e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1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12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13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14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15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16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17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2b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2c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2d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2e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2f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2f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2f1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37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38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39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3a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3b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3c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3d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4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42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43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44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45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46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47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1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52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53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54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55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56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57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61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62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63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64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65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66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67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71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2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3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4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5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6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7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1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82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83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84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85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86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87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91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2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3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4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5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6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7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00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10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10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10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10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10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10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110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111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11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113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114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115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116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120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21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22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2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24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25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26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30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31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132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133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13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135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136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140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41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42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43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44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4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46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3" Type="http://schemas.openxmlformats.org/officeDocument/2006/relationships/styles" Target="styles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6</Pages>
  <Words>377</Words>
  <Characters>2153</Characters>
  <Application>Microsoft Office Word</Application>
  <DocSecurity>0</DocSecurity>
  <Lines>17</Lines>
  <Paragraphs>5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2525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齊藤 楓</cp:lastModifiedBy>
  <cp:revision>25</cp:revision>
  <dcterms:created xsi:type="dcterms:W3CDTF">2013-12-23T23:15:00Z</dcterms:created>
  <dcterms:modified xsi:type="dcterms:W3CDTF">2026-08-06T11:07:00Z</dcterms:modified>
  <cp:category/>
</cp:coreProperties>
</file>